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483171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54070" name="d5186710-e79e-11ef-8807-2d53f59e6fb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886483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05112" name="1624fcb0-e799-11ef-ab35-3f0eb512609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771879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071483" name="65268da0-e79a-11ef-ba95-9b5499f9718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9819997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797105" name="7f8b2520-e79a-11ef-80ff-17a42e79f3d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3664476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628815" name="9df82580-e79a-11ef-9624-8544b5fba3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9217468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320110" name="b92e64e0-e79a-11ef-836b-d375f5cd49c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54720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86578" name="ccc531f0-e79a-11ef-b65b-b7aefa61784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303081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14733" name="f55ac080-e79a-11ef-a251-11ed8de799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550014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810098" name="291b3210-e79b-11ef-8ef0-db0be190d75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814127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207267" name="41b087d0-e79b-11ef-9ba9-c98716163e2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Elektotableau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407361" name="b5fd7ad0-e79b-11ef-9824-81f54f76f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290077" name="b5fd7ad0-e79b-11ef-9824-81f54f76f0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5178704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90316" name="08d5a450-e79f-11ef-b8c5-b70f0e9d68a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2833513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579072" name="2dac5620-e79f-11ef-af8e-5309d18589b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607237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717580" name="9427b020-e79f-11ef-95a7-81808ffda2e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165756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606330" name="be0f3a20-e79f-11ef-9cba-d93ab4f4931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8124003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331047" name="ea197d10-e79f-11ef-9029-e31023677d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316723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026146" name="a8a8aec0-e7a2-11ef-8c08-7b1e90470a7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791833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591514" name="d308c420-e7a2-11ef-bfe7-57f6b5c3685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